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282 Jazz-Funk Юніори Duo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Дар`я Алексашина</w:t>
      </w:r>
    </w:p>
    <w:p>
      <w:pPr>
        <w:spacing w:before="0" w:after="0"/>
      </w:pPr>
      <w:r>
        <w:t>C - Марія Chirva (Київ)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Альона Міщенко</w:t>
      </w:r>
    </w:p>
    <w:p>
      <w:pPr>
        <w:spacing w:before="0" w:after="0"/>
      </w:pPr>
      <w:r>
        <w:t>F - KATiA (Чернігів)</w:t>
      </w:r>
    </w:p>
    <w:p>
      <w:pPr>
        <w:spacing w:before="0" w:after="0"/>
      </w:pPr>
      <w:r>
        <w:t>G - Шаповалова Тетяна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#350 Катерина Гергало, Софія Макарчук - 1 місце</w:t>
      </w:r>
    </w:p>
    <w:p>
      <w:pPr>
        <w:pStyle w:val="ListNumber"/>
      </w:pPr>
      <w:r>
        <w:t>#24 Хамула Валерія Назарова Аріна - 2 місце</w:t>
      </w:r>
    </w:p>
    <w:p>
      <w:pPr>
        <w:pStyle w:val="ListNumber"/>
      </w:pPr>
      <w:r>
        <w:t>#351 Вероніка Петренко, Діана Порубльова - 3 місце</w:t>
      </w:r>
    </w:p>
    <w:p>
      <w:pPr>
        <w:pStyle w:val="ListNumber"/>
      </w:pPr>
      <w:r>
        <w:t>#173 Зізкун Анна Демченко Дар`я - 4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350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351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173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